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44026771" name="610dea7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4771303" name="610dea70-c9de-11f0-8680-451b5989dc1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95572379" name="781db1a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7323940" name="781db1a0-c9de-11f0-8680-451b5989dc1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Wohnzimmer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40099426" name="9312f06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0679566" name="9312f060-c9de-11f0-8680-451b5989dc1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43238638" name="ad52e8e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2397034" name="ad52e8e0-c9de-11f0-8680-451b5989dc1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0550769" name="ba8582c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1382651" name="ba8582c0-c9de-11f0-8680-451b5989dc1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02333293" name="b62b0cd0-c9df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450627" name="b62b0cd0-c9df-11f0-8680-451b5989dc1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618683" name="126949c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503484" name="126949c0-c9e1-11f0-8680-451b5989dc1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3376838" name="7d759d9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6225289" name="7d759d90-c9e1-11f0-8680-451b5989dc1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88013616" name="9393ffe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7416192" name="9393ffe0-c9e1-11f0-8680-451b5989dc1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3928688" name="a225dba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7376357" name="a225dba0-c9e1-11f0-8680-451b5989dc1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6777702" name="eaef6ef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069339" name="eaef6ef0-c9e1-11f0-8680-451b5989dc1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65494573" name="4b9a7150-c9e2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0155565" name="4b9a7150-c9e2-11f0-8680-451b5989dc1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WC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18111085" name="10c23e9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5389239" name="10c23e90-c9e3-11f0-8680-451b5989dc1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WC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03176111" name="23b4b55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5981399" name="23b4b550-c9e3-11f0-8680-451b5989dc1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WC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65733568" name="324112d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3641432" name="324112d0-c9e3-11f0-8680-451b5989dc1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04144727" name="8b75d5c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8022936" name="8b75d5c0-c9e3-11f0-8680-451b5989dc1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75777110" name="ad00df0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7457546" name="ad00df00-c9e3-11f0-8680-451b5989dc1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WC / Küche / Estrich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48049944" name="c17a6af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5062813" name="c17a6af0-c9e3-11f0-8680-451b5989dc1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7266264" name="2195d78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9646441" name="2195d780-c9e4-11f0-8680-451b5989dc1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4363514" name="7b0afed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4952165" name="7b0afed0-c9e4-11f0-8680-451b5989dc1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Neonlampe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72805870" name="a95f31c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9100365" name="a95f31c0-c9e4-11f0-8680-451b5989dc1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3127355" name="e364b5c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7434809" name="e364b5c0-c9e4-11f0-8680-451b5989dc1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Haus / Schopf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55977011" name="59657340-c9e5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2925648" name="59657340-c9e5-11f0-8680-451b5989dc1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8426256" name="21c4ebe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6313929" name="21c4ebe0-c9e6-11f0-8680-451b5989dc1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0929351" name="33082c0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98557" name="33082c00-c9e6-11f0-8680-451b5989dc1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Fassade rot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00626953" name="bb2fabd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3664229" name="bb2fabd0-c9e6-11f0-8680-451b5989dc1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Fassade grau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4648962" name="2df3b4e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6210710" name="2df3b4e0-c9e7-11f0-8680-451b5989dc1e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Garage / Nebenraum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8710034" name="cd02b36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0961108" name="cd02b360-c9e7-11f0-8680-451b5989dc1e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69270469" name="fa32156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1305730" name="fa321560-c9e7-11f0-8680-451b5989dc1e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Schopf / Garage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7305365" name="32741770-c9e8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8831957" name="32741770-c9e8-11f0-8680-451b5989dc1e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Anbau Holzlager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97456877" name="54767390-c9e8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9779921" name="54767390-c9e8-11f0-8680-451b5989dc1e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5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Auen 11, 8766 Matt</w:t>
          </w:r>
        </w:p>
        <w:p>
          <w:pPr>
            <w:spacing w:before="0" w:after="0"/>
          </w:pPr>
          <w:r>
            <w:t>599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footer.xml" Type="http://schemas.openxmlformats.org/officeDocument/2006/relationships/footer" Id="rId3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